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2OG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226605417" name="019dd3f6-ecd2-74a1-8fc6-98db2a542cd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51084422" name="019dd3f6-ecd2-74a1-8fc6-98db2a542cd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2OG</w:t>
            </w:r>
          </w:p>
          <w:p>
            <w:pPr>
              <w:spacing w:before="0" w:after="0" w:line="240" w:lineRule="auto"/>
            </w:pPr>
            <w:r>
              <w:t>Sockel 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867913629" name="019dd412-3a6d-741c-b05d-dcaae84059c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04063051" name="019dd412-3a6d-741c-b05d-dcaae84059cf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Badezimmer/ WC</w:t>
            </w:r>
          </w:p>
          <w:p>
            <w:pPr>
              <w:spacing w:before="0" w:after="0" w:line="240" w:lineRule="auto"/>
            </w:pPr>
            <w:r>
              <w:t>2OG</w:t>
            </w:r>
          </w:p>
          <w:p>
            <w:pPr>
              <w:spacing w:before="0" w:after="0" w:line="240" w:lineRule="auto"/>
            </w:pPr>
            <w:r>
              <w:t>Sockel/ Badewanne 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715159261" name="019dd433-24ca-7c49-a5a3-46fa8a9b177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66742476" name="019dd433-24ca-7c49-a5a3-46fa8a9b177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2OG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519232022" name="019dd3fa-afb3-7783-acfc-ece7260e81c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50854591" name="019dd3fa-afb3-7783-acfc-ece7260e81cc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Badezimmer/ WC</w:t>
            </w:r>
          </w:p>
          <w:p>
            <w:pPr>
              <w:spacing w:before="0" w:after="0" w:line="240" w:lineRule="auto"/>
            </w:pPr>
            <w:r>
              <w:t>2OG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997117974" name="019dd437-5efa-7700-82db-9905a254004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34304690" name="019dd437-5efa-7700-82db-9905a254004b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2OG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25448352" name="019dd3fc-3fbc-71dc-aefd-e432c2e84e4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68382289" name="019dd3fc-3fbc-71dc-aefd-e432c2e84e40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Badezimmer/ WC</w:t>
            </w:r>
          </w:p>
          <w:p>
            <w:pPr>
              <w:spacing w:before="0" w:after="0" w:line="240" w:lineRule="auto"/>
            </w:pPr>
            <w:r>
              <w:t>2OG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744058540" name="019dd438-cc4b-7b1f-8464-c39b834070e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56568262" name="019dd438-cc4b-7b1f-8464-c39b834070e1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Gang/ Schlafzimmer </w:t>
            </w:r>
          </w:p>
          <w:p>
            <w:pPr>
              <w:spacing w:before="0" w:after="0" w:line="240" w:lineRule="auto"/>
            </w:pPr>
            <w:r>
              <w:t>2OG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610275084" name="019dd449-b1a9-7092-81a3-245c0b6fd18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25017127" name="019dd449-b1a9-7092-81a3-245c0b6fd185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2OG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479909488" name="019dd3fd-9d62-756d-ba74-5cfac7e51c5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93868291" name="019dd3fd-9d62-756d-ba74-5cfac7e51c59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Badezimmer/ WC</w:t>
            </w:r>
          </w:p>
          <w:p>
            <w:pPr>
              <w:spacing w:before="0" w:after="0" w:line="240" w:lineRule="auto"/>
            </w:pPr>
            <w:r>
              <w:t>2OG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032196665" name="019dd431-770e-7efa-b4b4-fcdafe95381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40749630" name="019dd431-770e-7efa-b4b4-fcdafe953815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2OG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Cushion Vinyl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472803653" name="019dd40f-a318-798a-b39f-ffef9785b4b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78172580" name="019dd40f-a318-798a-b39f-ffef9785b4bd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2OG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Elektrotableau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74092674" name="019dd41f-f242-7538-9cf2-d16bc02172a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6018054" name="019dd41f-f242-7538-9cf2-d16bc02172a3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Ganzes Haus </w:t>
            </w:r>
          </w:p>
          <w:p>
            <w:pPr>
              <w:spacing w:before="0" w:after="0" w:line="240" w:lineRule="auto"/>
            </w:pPr>
            <w:r>
              <w:t>2OG</w:t>
            </w:r>
          </w:p>
          <w:p>
            <w:pPr>
              <w:spacing w:before="0" w:after="0" w:line="240" w:lineRule="auto"/>
            </w:pPr>
            <w:r>
              <w:t>Fenster </w:t>
            </w:r>
          </w:p>
        </w:tc>
        <w:tc>
          <w:p>
            <w:pPr>
              <w:spacing w:before="0" w:after="0" w:line="240" w:lineRule="auto"/>
            </w:pPr>
            <w:r>
              <w:t>Fenster</w:t>
            </w:r>
          </w:p>
        </w:tc>
        <w:tc>
          <w:p>
            <w:pPr>
              <w:spacing w:before="0" w:after="0" w:line="240" w:lineRule="auto"/>
            </w:pPr>
            <w:r>
              <w:t>Fenster Kitt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5441"/>
                  <wp:effectExtent l="0" t="0" r="0" b="0"/>
                  <wp:docPr id="392372377" name="019dd43a-0bac-7108-b0cb-3a5303b80c8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23635481" name="019dd43a-0bac-7108-b0cb-3a5303b80c83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54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Ganzes Haus </w:t>
            </w:r>
          </w:p>
          <w:p>
            <w:pPr>
              <w:spacing w:before="0" w:after="0" w:line="240" w:lineRule="auto"/>
            </w:pPr>
            <w:r>
              <w:t>2OG</w:t>
            </w:r>
          </w:p>
          <w:p>
            <w:pPr>
              <w:spacing w:before="0" w:after="0" w:line="240" w:lineRule="auto"/>
            </w:pPr>
            <w:r>
              <w:t>Fenster </w:t>
            </w:r>
          </w:p>
        </w:tc>
        <w:tc>
          <w:p>
            <w:pPr>
              <w:spacing w:before="0" w:after="0" w:line="240" w:lineRule="auto"/>
            </w:pPr>
            <w:r>
              <w:t>Fensterrahmen 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256803271" name="019dd43d-0330-7b5a-bb31-08b5bad1e86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12852522" name="019dd43d-0330-7b5a-bb31-08b5bad1e86a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Gang/ Schlafzimmer </w:t>
            </w:r>
          </w:p>
          <w:p>
            <w:pPr>
              <w:spacing w:before="0" w:after="0" w:line="240" w:lineRule="auto"/>
            </w:pPr>
            <w:r>
              <w:t>2OG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37352063" name="019dd43f-5e40-7ee2-a647-5d016237352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07457303" name="019dd43f-5e40-7ee2-a647-5d0162373525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Ganzes Haus </w:t>
            </w:r>
          </w:p>
          <w:p>
            <w:pPr>
              <w:spacing w:before="0" w:after="0" w:line="240" w:lineRule="auto"/>
            </w:pPr>
            <w:r>
              <w:t>2OG, vorne 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Holzboden 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73221911" name="019dd44d-d9be-75c3-b8f5-7ae7aa149d5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33624813" name="019dd44d-d9be-75c3-b8f5-7ae7aa149d52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2OG</w:t>
            </w:r>
          </w:p>
        </w:tc>
        <w:tc>
          <w:p>
            <w:pPr>
              <w:spacing w:before="0" w:after="0" w:line="240" w:lineRule="auto"/>
            </w:pPr>
            <w:r>
              <w:t>Herd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32106347" name="019dd41e-bf8a-7a03-b440-369cab7f8c6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89835466" name="019dd41e-bf8a-7a03-b440-369cab7f8c66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Badezimmer/ WC</w:t>
            </w:r>
          </w:p>
          <w:p>
            <w:pPr>
              <w:spacing w:before="0" w:after="0" w:line="240" w:lineRule="auto"/>
            </w:pPr>
            <w:r>
              <w:t>2.OG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756980215" name="019dd436-100d-7949-a060-f05a390743a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80166576" name="019dd436-100d-7949-a060-f05a390743af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Schlafzimmer</w:t>
            </w:r>
          </w:p>
          <w:p>
            <w:pPr>
              <w:spacing w:before="0" w:after="0" w:line="240" w:lineRule="auto"/>
            </w:pPr>
            <w:r>
              <w:t>2OG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646200201" name="019dd445-d1a1-736e-829f-3f2fa55296a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40386342" name="019dd445-d1a1-736e-829f-3f2fa55296a5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23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Enzenbühlstrasse 77, 8008 Zürich </w:t>
          </w:r>
        </w:p>
        <w:p>
          <w:pPr>
            <w:spacing w:before="0" w:after="0"/>
          </w:pPr>
          <w:r>
            <w:t>DN 885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media/document_image_rId21.jpeg" Type="http://schemas.openxmlformats.org/officeDocument/2006/relationships/image" Id="rId21"/>
    <Relationship Target="media/document_image_rId22.jpeg" Type="http://schemas.openxmlformats.org/officeDocument/2006/relationships/image" Id="rId22"/>
    <Relationship Target="footer.xml" Type="http://schemas.openxmlformats.org/officeDocument/2006/relationships/footer" Id="rId2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